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194627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0e3a0897-ec1f-4dee-87d9-9c76575dec4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Чеченской Республики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a38a8544-b3eb-4fe2-a122-ab9f72a9629d" w:id="2"/>
      <w:r>
        <w:rPr>
          <w:rFonts w:ascii="Times New Roman" w:hAnsi="Times New Roman"/>
          <w:b/>
          <w:i w:val="false"/>
          <w:color w:val="000000"/>
          <w:sz w:val="28"/>
        </w:rPr>
        <w:t>Департамент образования Мэрии города Грозного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«СОШ №6» г. Грозного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 МЦ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Зугираева А.М.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НМР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Махаури А.А.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"СОШ №6"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Баталова З.А.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1647045)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учебного предмета «Вероятность и статистика.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cb952a50-2e5e-4873-8488-e41a5f7fa479" w:id="3"/>
      <w:r>
        <w:rPr>
          <w:rFonts w:ascii="Times New Roman" w:hAnsi="Times New Roman"/>
          <w:b/>
          <w:i w:val="false"/>
          <w:color w:val="000000"/>
          <w:sz w:val="28"/>
        </w:rPr>
        <w:t>Грозный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ca02f4d8-9bf2-4553-b579-5a8d08367a0f" w:id="4"/>
      <w:r>
        <w:rPr>
          <w:rFonts w:ascii="Times New Roman" w:hAnsi="Times New Roman"/>
          <w:b/>
          <w:i w:val="false"/>
          <w:color w:val="000000"/>
          <w:sz w:val="28"/>
        </w:rPr>
        <w:t>2023г.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1946272" w:id="5"/>
    <w:p>
      <w:pPr>
        <w:sectPr>
          <w:pgSz w:w="11906" w:h="16383" w:orient="portrait"/>
        </w:sectPr>
      </w:pPr>
    </w:p>
    <w:bookmarkEnd w:id="5"/>
    <w:bookmarkEnd w:id="0"/>
    <w:bookmarkStart w:name="block-1194627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18726574" w:id="7"/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6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линии «Случайные события и вероятности»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7" w:id="9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МЕСТО КУРСА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bookmarkStart w:name="block-11946273" w:id="10"/>
    <w:p>
      <w:pPr>
        <w:sectPr>
          <w:pgSz w:w="11906" w:h="16383" w:orient="portrait"/>
        </w:sectPr>
      </w:pPr>
    </w:p>
    <w:bookmarkEnd w:id="10"/>
    <w:bookmarkEnd w:id="6"/>
    <w:bookmarkStart w:name="block-11946278" w:id="11"/>
    <w:p>
      <w:pPr>
        <w:spacing w:before="0" w:after="0"/>
        <w:ind w:left="120"/>
        <w:jc w:val="left"/>
      </w:pPr>
      <w:bookmarkStart w:name="_Toc118726611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КУРСА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bookmarkStart w:name="_Toc118726613" w:id="13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 xml:space="preserve">11 </w:t>
      </w:r>
      <w:r>
        <w:rPr>
          <w:rFonts w:ascii="Times New Roman" w:hAnsi="Times New Roman"/>
          <w:b/>
          <w:i w:val="false"/>
          <w:color w:val="000000"/>
          <w:sz w:val="28"/>
        </w:rPr>
        <w:t>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bookmarkStart w:name="_Toc73394999" w:id="14"/>
      <w:bookmarkEnd w:id="14"/>
      <w:r>
        <w:rPr>
          <w:rFonts w:ascii="Times New Roman" w:hAnsi="Times New Roman"/>
          <w:b w:val="false"/>
          <w:i w:val="false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bookmarkStart w:name="block-11946278" w:id="15"/>
    <w:p>
      <w:pPr>
        <w:sectPr>
          <w:pgSz w:w="11906" w:h="16383" w:orient="portrait"/>
        </w:sectPr>
      </w:pPr>
    </w:p>
    <w:bookmarkEnd w:id="15"/>
    <w:bookmarkEnd w:id="11"/>
    <w:bookmarkStart w:name="block-11946277" w:id="16"/>
    <w:p>
      <w:pPr>
        <w:spacing w:before="0" w:after="0" w:line="264"/>
        <w:ind w:left="120"/>
        <w:jc w:val="both"/>
      </w:pPr>
      <w:bookmarkStart w:name="_Toc118726577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 xml:space="preserve">ПЛАНИРУЕМЫЕ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8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воспитание:</w:t>
      </w:r>
    </w:p>
    <w:p>
      <w:pPr>
        <w:shd w:fill="ffffff"/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сформированностью российской гражданской идентичности, уважения к прошлому и настоящему российской математики,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9" w:id="19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действия, </w:t>
      </w:r>
      <w:r>
        <w:rPr>
          <w:rFonts w:ascii="Times New Roman" w:hAnsi="Times New Roman"/>
          <w:b w:val="false"/>
          <w:i/>
          <w:color w:val="000000"/>
          <w:sz w:val="28"/>
        </w:rPr>
        <w:t>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8" w:id="20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9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строить таблицы и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комбинаторное правило умножения при решении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случайная величина, распределение вероятностей, диаграмма распределения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законе больших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нормальном распределении.</w:t>
      </w:r>
    </w:p>
    <w:bookmarkStart w:name="block-11946277" w:id="22"/>
    <w:p>
      <w:pPr>
        <w:sectPr>
          <w:pgSz w:w="11906" w:h="16383" w:orient="portrait"/>
        </w:sectPr>
      </w:pPr>
    </w:p>
    <w:bookmarkEnd w:id="22"/>
    <w:bookmarkEnd w:id="16"/>
    <w:bookmarkStart w:name="block-11946274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946274" w:id="24"/>
    <w:p>
      <w:pPr>
        <w:sectPr>
          <w:pgSz w:w="16383" w:h="11906" w:orient="landscape"/>
        </w:sectPr>
      </w:pPr>
    </w:p>
    <w:bookmarkEnd w:id="24"/>
    <w:bookmarkEnd w:id="23"/>
    <w:bookmarkStart w:name="block-11946275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560"/>
        <w:gridCol w:w="1218"/>
        <w:gridCol w:w="2220"/>
        <w:gridCol w:w="2360"/>
        <w:gridCol w:w="1817"/>
        <w:gridCol w:w="2861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300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сочетаний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75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6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946275" w:id="26"/>
    <w:p>
      <w:pPr>
        <w:sectPr>
          <w:pgSz w:w="16383" w:h="11906" w:orient="landscape"/>
        </w:sectPr>
      </w:pPr>
    </w:p>
    <w:bookmarkEnd w:id="26"/>
    <w:bookmarkEnd w:id="25"/>
    <w:bookmarkStart w:name="block-11946276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1946276" w:id="28"/>
    <w:p>
      <w:pPr>
        <w:sectPr>
          <w:pgSz w:w="11906" w:h="16383" w:orient="portrait"/>
        </w:sectPr>
      </w:pPr>
    </w:p>
    <w:bookmarkEnd w:id="28"/>
    <w:bookmarkEnd w:id="2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" Type="http://schemas.openxmlformats.org/officeDocument/2006/relationships/hyperlink" Id="rId4"/>
    <Relationship TargetMode="External" Target="https://resh.edu.ru/" Type="http://schemas.openxmlformats.org/officeDocument/2006/relationships/hyperlink" Id="rId5"/>
    <Relationship TargetMode="External" Target="https://resh.edu.ru/" Type="http://schemas.openxmlformats.org/officeDocument/2006/relationships/hyperlink" Id="rId6"/>
    <Relationship TargetMode="External" Target="https://resh.edu.ru/" Type="http://schemas.openxmlformats.org/officeDocument/2006/relationships/hyperlink" Id="rId7"/>
    <Relationship TargetMode="External" Target="https://resh.edu.ru/" Type="http://schemas.openxmlformats.org/officeDocument/2006/relationships/hyperlink" Id="rId8"/>
    <Relationship TargetMode="External" Target="https://resh.edu.ru/" Type="http://schemas.openxmlformats.org/officeDocument/2006/relationships/hyperlink" Id="rId9"/>
    <Relationship TargetMode="External" Target="https://resh.edu.ru/" Type="http://schemas.openxmlformats.org/officeDocument/2006/relationships/hyperlink" Id="rId10"/>
    <Relationship TargetMode="External" Target="https://resh.edu.ru/" Type="http://schemas.openxmlformats.org/officeDocument/2006/relationships/hyperlink" Id="rId11"/>
    <Relationship TargetMode="External" Target="https://resh.edu.ru/" Type="http://schemas.openxmlformats.org/officeDocument/2006/relationships/hyperlink" Id="rId12"/>
    <Relationship TargetMode="External" Target="https://resh.edu.ru/" Type="http://schemas.openxmlformats.org/officeDocument/2006/relationships/hyperlink" Id="rId13"/>
    <Relationship TargetMode="External" Target="https://resh.edu.ru/" Type="http://schemas.openxmlformats.org/officeDocument/2006/relationships/hyperlink" Id="rId14"/>
    <Relationship TargetMode="External" Target="https://resh.edu.ru/" Type="http://schemas.openxmlformats.org/officeDocument/2006/relationships/hyperlink" Id="rId15"/>
    <Relationship TargetMode="External" Target="https://resh.edu.ru/" Type="http://schemas.openxmlformats.org/officeDocument/2006/relationships/hyperlink" Id="rId16"/>
    <Relationship TargetMode="External" Target="https://resh.edu.ru/" Type="http://schemas.openxmlformats.org/officeDocument/2006/relationships/hyperlink" Id="rId17"/>
    <Relationship TargetMode="External" Target="https://resh.edu.ru/" Type="http://schemas.openxmlformats.org/officeDocument/2006/relationships/hyperlink" Id="rId18"/>
    <Relationship TargetMode="External" Target="https://resh.edu.ru/" Type="http://schemas.openxmlformats.org/officeDocument/2006/relationships/hyperlink" Id="rId19"/>
    <Relationship TargetMode="External" Target="https://resh.edu.ru/" Type="http://schemas.openxmlformats.org/officeDocument/2006/relationships/hyperlink" Id="rId20"/>
    <Relationship TargetMode="External" Target="https://resh.edu.ru/" Type="http://schemas.openxmlformats.org/officeDocument/2006/relationships/hyperlink" Id="rId21"/>
    <Relationship TargetMode="External" Target="https://resh.edu.ru/" Type="http://schemas.openxmlformats.org/officeDocument/2006/relationships/hyperlink" Id="rId22"/>
    <Relationship TargetMode="External" Target="https://resh.edu.ru/" Type="http://schemas.openxmlformats.org/officeDocument/2006/relationships/hyperlink" Id="rId23"/>
    <Relationship TargetMode="External" Target="https://resh.edu.ru/" Type="http://schemas.openxmlformats.org/officeDocument/2006/relationships/hyperlink" Id="rId24"/>
    <Relationship TargetMode="External" Target="https://resh.edu.ru/" Type="http://schemas.openxmlformats.org/officeDocument/2006/relationships/hyperlink" Id="rId25"/>
    <Relationship TargetMode="External" Target="https://resh.edu.ru/" Type="http://schemas.openxmlformats.org/officeDocument/2006/relationships/hyperlink" Id="rId26"/>
    <Relationship TargetMode="External" Target="https://resh.edu.ru/" Type="http://schemas.openxmlformats.org/officeDocument/2006/relationships/hyperlink" Id="rId27"/>
    <Relationship TargetMode="External" Target="https://resh.edu.ru/" Type="http://schemas.openxmlformats.org/officeDocument/2006/relationships/hyperlink" Id="rId28"/>
    <Relationship TargetMode="External" Target="https://resh.edu.ru/" Type="http://schemas.openxmlformats.org/officeDocument/2006/relationships/hyperlink" Id="rId29"/>
    <Relationship TargetMode="External" Target="https://resh.edu.ru/" Type="http://schemas.openxmlformats.org/officeDocument/2006/relationships/hyperlink" Id="rId30"/>
    <Relationship TargetMode="External" Target="https://resh.edu.ru/" Type="http://schemas.openxmlformats.org/officeDocument/2006/relationships/hyperlink" Id="rId31"/>
    <Relationship TargetMode="External" Target="https://resh.edu.ru/" Type="http://schemas.openxmlformats.org/officeDocument/2006/relationships/hyperlink" Id="rId32"/>
    <Relationship TargetMode="External" Target="https://resh.edu.ru/" Type="http://schemas.openxmlformats.org/officeDocument/2006/relationships/hyperlink" Id="rId33"/>
    <Relationship TargetMode="External" Target="https://resh.edu.ru/" Type="http://schemas.openxmlformats.org/officeDocument/2006/relationships/hyperlink" Id="rId34"/>
    <Relationship TargetMode="External" Target="https://resh.edu.ru/" Type="http://schemas.openxmlformats.org/officeDocument/2006/relationships/hyperlink" Id="rId35"/>
    <Relationship TargetMode="External" Target="https://resh.edu.ru/" Type="http://schemas.openxmlformats.org/officeDocument/2006/relationships/hyperlink" Id="rId36"/>
    <Relationship TargetMode="External" Target="https://resh.edu.ru/" Type="http://schemas.openxmlformats.org/officeDocument/2006/relationships/hyperlink" Id="rId37"/>
    <Relationship TargetMode="External" Target="https://resh.edu.ru/" Type="http://schemas.openxmlformats.org/officeDocument/2006/relationships/hyperlink" Id="rId38"/>
    <Relationship TargetMode="External" Target="https://resh.edu.ru/" Type="http://schemas.openxmlformats.org/officeDocument/2006/relationships/hyperlink" Id="rId39"/>
    <Relationship TargetMode="External" Target="https://resh.edu.ru/" Type="http://schemas.openxmlformats.org/officeDocument/2006/relationships/hyperlink" Id="rId40"/>
    <Relationship TargetMode="External" Target="https://resh.edu.ru/" Type="http://schemas.openxmlformats.org/officeDocument/2006/relationships/hyperlink" Id="rId41"/>
    <Relationship TargetMode="External" Target="https://resh.edu.ru/" Type="http://schemas.openxmlformats.org/officeDocument/2006/relationships/hyperlink" Id="rId42"/>
    <Relationship TargetMode="External" Target="https://resh.edu.ru/" Type="http://schemas.openxmlformats.org/officeDocument/2006/relationships/hyperlink" Id="rId43"/>
    <Relationship TargetMode="External" Target="https://resh.edu.ru/" Type="http://schemas.openxmlformats.org/officeDocument/2006/relationships/hyperlink" Id="rId44"/>
    <Relationship TargetMode="External" Target="https://resh.edu.ru/" Type="http://schemas.openxmlformats.org/officeDocument/2006/relationships/hyperlink" Id="rId45"/>
    <Relationship TargetMode="External" Target="https://resh.edu.ru/" Type="http://schemas.openxmlformats.org/officeDocument/2006/relationships/hyperlink" Id="rId46"/>
    <Relationship TargetMode="External" Target="https://resh.edu.ru/" Type="http://schemas.openxmlformats.org/officeDocument/2006/relationships/hyperlink" Id="rId47"/>
    <Relationship TargetMode="External" Target="https://resh.edu.ru/" Type="http://schemas.openxmlformats.org/officeDocument/2006/relationships/hyperlink" Id="rId48"/>
    <Relationship TargetMode="External" Target="https://resh.edu.ru/" Type="http://schemas.openxmlformats.org/officeDocument/2006/relationships/hyperlink" Id="rId49"/>
    <Relationship TargetMode="External" Target="https://resh.edu.ru/" Type="http://schemas.openxmlformats.org/officeDocument/2006/relationships/hyperlink" Id="rId50"/>
    <Relationship TargetMode="External" Target="https://resh.edu.ru/" Type="http://schemas.openxmlformats.org/officeDocument/2006/relationships/hyperlink" Id="rId5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